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7147397" name="17e60690-679e-11f0-b631-b71a0d95dd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5261878" name="17e60690-679e-11f0-b631-b71a0d95dd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42137147" name="ae3f8ee0-679e-11f0-b0d6-f9430324f9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591826" name="ae3f8ee0-679e-11f0-b0d6-f9430324f9d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Brett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32525305" name="5a8aeb40-679f-11f0-95d8-4162ca59a9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0948203" name="5a8aeb40-679f-11f0-95d8-4162ca59a9c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Sockelleiste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2100051" name="70388a60-679f-11f0-aab4-09be15ccf1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3798209" name="70388a60-679f-11f0-aab4-09be15ccf16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6982916" name="83382080-679f-11f0-a67b-0d0e7b457a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424047" name="83382080-679f-11f0-a67b-0d0e7b457a8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Küchenkasten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7558663" name="8f7e5e90-679f-11f0-817f-2dc76bee7d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7258892" name="8f7e5e90-679f-11f0-817f-2dc76bee7d8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Brotkasten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5877340" name="ea2fd670-679f-11f0-bdf8-f9a25de35e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5063920" name="ea2fd670-679f-11f0-bdf8-f9a25de35eb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4964917" name="37e2e3d0-67a0-11f0-8569-bd5027137f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544454" name="37e2e3d0-67a0-11f0-8569-bd5027137f9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0550747" name="46bb6580-67a0-11f0-abd8-a58a35bd61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7602858" name="46bb6580-67a0-11f0-abd8-a58a35bd616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40625337" name="68c49f70-67a0-11f0-b610-591989a3e6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435647" name="68c49f70-67a0-11f0-b610-591989a3e60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Schimmelpilz 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